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Schulzimmer / Garderobe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7099645" name="019e496f-8a21-7ef8-be0f-8bf69d4ec8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5108017" name="019e496f-8a21-7ef8-be0f-8bf69d4ec8f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3799935" name="019e496f-a3ad-787c-8f8f-05ec9af88b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9227724" name="019e496f-a3ad-787c-8f8f-05ec9af88b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2953987" name="019e497a-b683-7844-8ef5-ff1f785369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4606198" name="019e497a-b683-7844-8ef5-ff1f785369d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1801988" name="019e497a-c4a5-7776-9c4d-7997a7b69e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2992823" name="019e497a-c4a5-7776-9c4d-7997a7b69e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8310307" name="019e497d-8421-70d3-beaa-cee4f6fcc9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8426340" name="019e497d-8421-70d3-beaa-cee4f6fcc9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0818024" name="019e497d-9ab9-7d47-9a9c-4808ac6ca3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9299981" name="019e497d-9ab9-7d47-9a9c-4808ac6ca3d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6309464" name="019e497f-249d-754a-99de-a8b07cf13d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1123614" name="019e497f-249d-754a-99de-a8b07cf13d7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2773264" name="019e497f-34dc-798c-ab16-00d8ac7801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137201" name="019e497f-34dc-798c-ab16-00d8ac78018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0292955" name="019e4989-e13c-7934-b11d-0845c417fa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3318430" name="019e4989-e13c-7934-b11d-0845c417fa4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9674040" name="019e4989-f5ae-70e5-b8a4-c76f5af9a0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7701632" name="019e4989-f5ae-70e5-b8a4-c76f5af9a0b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